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B71D1" w14:textId="77777777" w:rsidR="008E41A9" w:rsidRPr="003A4583" w:rsidRDefault="00000000">
      <w:pPr>
        <w:spacing w:after="40"/>
        <w:jc w:val="center"/>
        <w:rPr>
          <w:b/>
        </w:rPr>
      </w:pPr>
      <w:r w:rsidRPr="003A4583">
        <w:rPr>
          <w:b/>
          <w:sz w:val="22"/>
        </w:rPr>
        <w:t>COMPLEMENTO DI SVILUPPO RURALE PER L’UMBRIA 2023-2027</w:t>
      </w:r>
    </w:p>
    <w:p w14:paraId="543A2668" w14:textId="77777777" w:rsidR="008E41A9" w:rsidRPr="003A4583" w:rsidRDefault="00000000">
      <w:pPr>
        <w:spacing w:after="160"/>
        <w:jc w:val="center"/>
        <w:rPr>
          <w:b/>
        </w:rPr>
      </w:pPr>
      <w:r w:rsidRPr="003A4583">
        <w:rPr>
          <w:b/>
        </w:rPr>
        <w:t>Intervento SRG08 – Sostegno ad azioni pilota e di collaudo dell’innovazione</w:t>
      </w:r>
    </w:p>
    <w:p w14:paraId="184C7B8E" w14:textId="77777777" w:rsidR="008E41A9" w:rsidRPr="003A4583" w:rsidRDefault="00000000" w:rsidP="00D27FC7">
      <w:pPr>
        <w:spacing w:before="240"/>
        <w:jc w:val="center"/>
        <w:rPr>
          <w:sz w:val="18"/>
          <w:szCs w:val="20"/>
        </w:rPr>
      </w:pPr>
      <w:r w:rsidRPr="003A4583">
        <w:rPr>
          <w:b/>
          <w:sz w:val="24"/>
          <w:szCs w:val="20"/>
        </w:rPr>
        <w:t>Dichiarazione di partenariato</w:t>
      </w:r>
    </w:p>
    <w:p w14:paraId="1699ED8C" w14:textId="04B12E25" w:rsidR="008E41A9" w:rsidRPr="003A4583" w:rsidRDefault="00BF066B" w:rsidP="00D27FC7">
      <w:pPr>
        <w:spacing w:before="80" w:after="160"/>
        <w:jc w:val="both"/>
        <w:rPr>
          <w:i/>
          <w:sz w:val="18"/>
        </w:rPr>
      </w:pPr>
      <w:r w:rsidRPr="003A4583">
        <w:rPr>
          <w:i/>
          <w:sz w:val="18"/>
        </w:rPr>
        <w:t>Il presente modello deve essere utilizzato solo qualora il partenariato non sia già formalmente costituito o formalizzato alla data di presentazione della domanda di sostegno. Le righe delle tabelle possono essere aggiunte o eliminate in base al numero dei soggetti partecipanti.</w:t>
      </w:r>
    </w:p>
    <w:p w14:paraId="2A3AD353" w14:textId="77777777" w:rsidR="008E41A9" w:rsidRPr="003A4583" w:rsidRDefault="00000000" w:rsidP="00BF066B">
      <w:pPr>
        <w:pStyle w:val="Titolo2"/>
        <w:spacing w:after="240"/>
        <w:rPr>
          <w:rFonts w:ascii="Arial" w:hAnsi="Arial" w:cs="Arial"/>
          <w:b w:val="0"/>
          <w:bCs w:val="0"/>
          <w:sz w:val="20"/>
          <w:szCs w:val="24"/>
        </w:rPr>
      </w:pPr>
      <w:r w:rsidRPr="003A4583">
        <w:rPr>
          <w:rFonts w:ascii="Arial" w:hAnsi="Arial" w:cs="Arial"/>
          <w:b w:val="0"/>
          <w:bCs w:val="0"/>
          <w:sz w:val="20"/>
          <w:szCs w:val="24"/>
        </w:rPr>
        <w:t>1. Dati del progetto</w:t>
      </w:r>
    </w:p>
    <w:tbl>
      <w:tblPr>
        <w:tblW w:w="10223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29"/>
        <w:gridCol w:w="6494"/>
      </w:tblGrid>
      <w:tr w:rsidR="008E41A9" w:rsidRPr="003A4583" w14:paraId="78A270B8" w14:textId="77777777" w:rsidTr="00147BF5">
        <w:trPr>
          <w:trHeight w:val="475"/>
        </w:trPr>
        <w:tc>
          <w:tcPr>
            <w:tcW w:w="3729" w:type="dxa"/>
            <w:shd w:val="clear" w:color="auto" w:fill="F2F2F2" w:themeFill="background1" w:themeFillShade="F2"/>
            <w:vAlign w:val="center"/>
          </w:tcPr>
          <w:p w14:paraId="2DC9EB39" w14:textId="77777777" w:rsidR="008E41A9" w:rsidRPr="003A4583" w:rsidRDefault="00000000" w:rsidP="004A0E74">
            <w:pPr>
              <w:spacing w:after="0"/>
            </w:pPr>
            <w:r w:rsidRPr="003A4583">
              <w:rPr>
                <w:b/>
                <w:sz w:val="18"/>
              </w:rPr>
              <w:t>Titolo del progetto</w:t>
            </w:r>
          </w:p>
        </w:tc>
        <w:tc>
          <w:tcPr>
            <w:tcW w:w="6494" w:type="dxa"/>
            <w:vAlign w:val="center"/>
          </w:tcPr>
          <w:p w14:paraId="3651BBE7" w14:textId="77777777" w:rsidR="008E41A9" w:rsidRPr="003A4583" w:rsidRDefault="008E41A9" w:rsidP="004A0E74">
            <w:pPr>
              <w:spacing w:after="0"/>
              <w:rPr>
                <w:sz w:val="18"/>
                <w:szCs w:val="20"/>
              </w:rPr>
            </w:pPr>
          </w:p>
        </w:tc>
      </w:tr>
      <w:tr w:rsidR="008E41A9" w:rsidRPr="003A4583" w14:paraId="122F583B" w14:textId="77777777" w:rsidTr="00147BF5">
        <w:trPr>
          <w:trHeight w:val="475"/>
        </w:trPr>
        <w:tc>
          <w:tcPr>
            <w:tcW w:w="3729" w:type="dxa"/>
            <w:shd w:val="clear" w:color="auto" w:fill="F2F2F2" w:themeFill="background1" w:themeFillShade="F2"/>
            <w:vAlign w:val="center"/>
          </w:tcPr>
          <w:p w14:paraId="0ACB40F4" w14:textId="77777777" w:rsidR="008E41A9" w:rsidRPr="003A4583" w:rsidRDefault="00000000" w:rsidP="004A0E74">
            <w:pPr>
              <w:spacing w:after="0"/>
            </w:pPr>
            <w:r w:rsidRPr="003A4583">
              <w:rPr>
                <w:b/>
                <w:sz w:val="18"/>
              </w:rPr>
              <w:t>Acronimo</w:t>
            </w:r>
          </w:p>
        </w:tc>
        <w:tc>
          <w:tcPr>
            <w:tcW w:w="6494" w:type="dxa"/>
            <w:vAlign w:val="center"/>
          </w:tcPr>
          <w:p w14:paraId="328778BA" w14:textId="77777777" w:rsidR="008E41A9" w:rsidRPr="003A4583" w:rsidRDefault="008E41A9" w:rsidP="004A0E74">
            <w:pPr>
              <w:spacing w:after="0"/>
              <w:rPr>
                <w:sz w:val="18"/>
                <w:szCs w:val="20"/>
              </w:rPr>
            </w:pPr>
          </w:p>
        </w:tc>
      </w:tr>
      <w:tr w:rsidR="008E41A9" w:rsidRPr="003A4583" w14:paraId="1C84998F" w14:textId="77777777" w:rsidTr="00147BF5">
        <w:trPr>
          <w:trHeight w:val="455"/>
        </w:trPr>
        <w:tc>
          <w:tcPr>
            <w:tcW w:w="3729" w:type="dxa"/>
            <w:shd w:val="clear" w:color="auto" w:fill="F2F2F2" w:themeFill="background1" w:themeFillShade="F2"/>
            <w:vAlign w:val="center"/>
          </w:tcPr>
          <w:p w14:paraId="17839300" w14:textId="77777777" w:rsidR="008E41A9" w:rsidRPr="003A4583" w:rsidRDefault="00000000" w:rsidP="004A0E74">
            <w:pPr>
              <w:spacing w:after="0"/>
            </w:pPr>
            <w:r w:rsidRPr="003A4583">
              <w:rPr>
                <w:b/>
                <w:sz w:val="18"/>
              </w:rPr>
              <w:t>Soggetto capofila individuato</w:t>
            </w:r>
          </w:p>
        </w:tc>
        <w:tc>
          <w:tcPr>
            <w:tcW w:w="6494" w:type="dxa"/>
            <w:vAlign w:val="center"/>
          </w:tcPr>
          <w:p w14:paraId="2DAB37B3" w14:textId="77777777" w:rsidR="008E41A9" w:rsidRPr="003A4583" w:rsidRDefault="008E41A9" w:rsidP="004A0E74">
            <w:pPr>
              <w:spacing w:after="0"/>
              <w:rPr>
                <w:sz w:val="18"/>
                <w:szCs w:val="20"/>
              </w:rPr>
            </w:pPr>
          </w:p>
        </w:tc>
      </w:tr>
      <w:tr w:rsidR="008E41A9" w:rsidRPr="003A4583" w14:paraId="55F41C35" w14:textId="77777777" w:rsidTr="00147BF5">
        <w:trPr>
          <w:trHeight w:val="713"/>
        </w:trPr>
        <w:tc>
          <w:tcPr>
            <w:tcW w:w="3729" w:type="dxa"/>
            <w:shd w:val="clear" w:color="auto" w:fill="F2F2F2" w:themeFill="background1" w:themeFillShade="F2"/>
            <w:vAlign w:val="center"/>
          </w:tcPr>
          <w:p w14:paraId="2603BA06" w14:textId="77777777" w:rsidR="008E41A9" w:rsidRPr="003A4583" w:rsidRDefault="00000000" w:rsidP="004A0E74">
            <w:pPr>
              <w:spacing w:after="0"/>
            </w:pPr>
            <w:r w:rsidRPr="003A4583">
              <w:rPr>
                <w:b/>
                <w:sz w:val="18"/>
              </w:rPr>
              <w:t>Forma di partenariato prescelta</w:t>
            </w:r>
          </w:p>
        </w:tc>
        <w:tc>
          <w:tcPr>
            <w:tcW w:w="6494" w:type="dxa"/>
            <w:vAlign w:val="center"/>
          </w:tcPr>
          <w:p w14:paraId="78043F0F" w14:textId="77777777" w:rsidR="008E41A9" w:rsidRPr="003A4583" w:rsidRDefault="00000000" w:rsidP="004A0E74">
            <w:pPr>
              <w:spacing w:after="0"/>
            </w:pPr>
            <w:r>
              <w:rPr>
                <w:sz w:val="18"/>
              </w:rPr>
              <w:t>☐ ATS     ☐ ATI     ☐ RTI     ☐ Rete di imprese</w:t>
            </w:r>
            <w:r>
              <w:rPr>
                <w:sz w:val="18"/>
              </w:rPr>
              <w:br/>
              <w:t>☐ Altra forma ammessa dall’Avviso: __________________________</w:t>
            </w:r>
          </w:p>
        </w:tc>
      </w:tr>
    </w:tbl>
    <w:p w14:paraId="10EAFD8A" w14:textId="77777777" w:rsidR="008E41A9" w:rsidRPr="003A4583" w:rsidRDefault="00000000" w:rsidP="00BF066B">
      <w:pPr>
        <w:pStyle w:val="Titolo2"/>
        <w:spacing w:after="240"/>
        <w:rPr>
          <w:rFonts w:ascii="Arial" w:hAnsi="Arial" w:cs="Arial"/>
          <w:b w:val="0"/>
          <w:bCs w:val="0"/>
          <w:sz w:val="20"/>
          <w:szCs w:val="24"/>
        </w:rPr>
      </w:pPr>
      <w:r w:rsidRPr="003A4583">
        <w:rPr>
          <w:rFonts w:ascii="Arial" w:hAnsi="Arial" w:cs="Arial"/>
          <w:b w:val="0"/>
          <w:bCs w:val="0"/>
          <w:sz w:val="20"/>
          <w:szCs w:val="24"/>
        </w:rPr>
        <w:t>2. Soggetti partecipanti al partenariato</w:t>
      </w:r>
    </w:p>
    <w:tbl>
      <w:tblPr>
        <w:tblW w:w="0" w:type="auto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9"/>
        <w:gridCol w:w="2435"/>
        <w:gridCol w:w="1812"/>
        <w:gridCol w:w="2266"/>
        <w:gridCol w:w="3172"/>
      </w:tblGrid>
      <w:tr w:rsidR="008E41A9" w:rsidRPr="003A4583" w14:paraId="70860AA7" w14:textId="77777777" w:rsidTr="00147BF5">
        <w:trPr>
          <w:trHeight w:val="683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14:paraId="220D5A45" w14:textId="646DF775" w:rsidR="008E41A9" w:rsidRPr="003A4583" w:rsidRDefault="00D27FC7" w:rsidP="004A0E74">
            <w:pPr>
              <w:spacing w:after="0"/>
              <w:rPr>
                <w:b/>
                <w:sz w:val="18"/>
                <w:szCs w:val="18"/>
              </w:rPr>
            </w:pPr>
            <w:r w:rsidRPr="003A4583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2438" w:type="dxa"/>
            <w:shd w:val="clear" w:color="auto" w:fill="F2F2F2" w:themeFill="background1" w:themeFillShade="F2"/>
            <w:vAlign w:val="center"/>
          </w:tcPr>
          <w:p w14:paraId="754CD950" w14:textId="77777777" w:rsidR="008E41A9" w:rsidRPr="003A4583" w:rsidRDefault="00000000" w:rsidP="004A0E74">
            <w:pPr>
              <w:spacing w:after="0"/>
              <w:jc w:val="center"/>
              <w:rPr>
                <w:sz w:val="18"/>
                <w:szCs w:val="18"/>
              </w:rPr>
            </w:pPr>
            <w:r w:rsidRPr="003A4583">
              <w:rPr>
                <w:b/>
                <w:sz w:val="18"/>
                <w:szCs w:val="18"/>
              </w:rPr>
              <w:t>Soggetto partecipante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2039C082" w14:textId="77777777" w:rsidR="008E41A9" w:rsidRPr="003A4583" w:rsidRDefault="00000000" w:rsidP="004A0E74">
            <w:pPr>
              <w:spacing w:after="0"/>
              <w:jc w:val="center"/>
              <w:rPr>
                <w:sz w:val="18"/>
                <w:szCs w:val="18"/>
              </w:rPr>
            </w:pPr>
            <w:r w:rsidRPr="003A4583">
              <w:rPr>
                <w:b/>
                <w:sz w:val="18"/>
                <w:szCs w:val="18"/>
              </w:rPr>
              <w:t>CUAA / C.F. / P. IVA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29B0B2C" w14:textId="77777777" w:rsidR="008E41A9" w:rsidRPr="003A4583" w:rsidRDefault="00000000" w:rsidP="004A0E74">
            <w:pPr>
              <w:spacing w:after="0"/>
              <w:jc w:val="center"/>
              <w:rPr>
                <w:sz w:val="18"/>
                <w:szCs w:val="18"/>
              </w:rPr>
            </w:pPr>
            <w:r w:rsidRPr="003A4583">
              <w:rPr>
                <w:b/>
                <w:sz w:val="18"/>
                <w:szCs w:val="18"/>
              </w:rPr>
              <w:t>Categoria di cui all’art. 6.1 dell’Avviso</w:t>
            </w:r>
          </w:p>
        </w:tc>
        <w:tc>
          <w:tcPr>
            <w:tcW w:w="3176" w:type="dxa"/>
            <w:shd w:val="clear" w:color="auto" w:fill="F2F2F2" w:themeFill="background1" w:themeFillShade="F2"/>
            <w:vAlign w:val="center"/>
          </w:tcPr>
          <w:p w14:paraId="71088FEA" w14:textId="77777777" w:rsidR="008E41A9" w:rsidRPr="003A4583" w:rsidRDefault="00000000" w:rsidP="004A0E74">
            <w:pPr>
              <w:spacing w:after="0"/>
              <w:jc w:val="center"/>
              <w:rPr>
                <w:sz w:val="18"/>
                <w:szCs w:val="18"/>
              </w:rPr>
            </w:pPr>
            <w:r w:rsidRPr="003A4583">
              <w:rPr>
                <w:b/>
                <w:sz w:val="18"/>
                <w:szCs w:val="18"/>
              </w:rPr>
              <w:t>Ruolo nel partenariato</w:t>
            </w:r>
          </w:p>
        </w:tc>
      </w:tr>
      <w:tr w:rsidR="008E41A9" w:rsidRPr="003A4583" w14:paraId="6C62F913" w14:textId="77777777" w:rsidTr="00147BF5">
        <w:tc>
          <w:tcPr>
            <w:tcW w:w="510" w:type="dxa"/>
            <w:vAlign w:val="center"/>
          </w:tcPr>
          <w:p w14:paraId="6153923D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vAlign w:val="center"/>
          </w:tcPr>
          <w:p w14:paraId="5E1E2BD0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4683BBDB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6CA8C9C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3176" w:type="dxa"/>
            <w:vAlign w:val="center"/>
          </w:tcPr>
          <w:p w14:paraId="63812485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Capofila</w:t>
            </w:r>
          </w:p>
        </w:tc>
      </w:tr>
      <w:tr w:rsidR="008E41A9" w:rsidRPr="003A4583" w14:paraId="6A6FA3A4" w14:textId="77777777" w:rsidTr="00147BF5">
        <w:tc>
          <w:tcPr>
            <w:tcW w:w="510" w:type="dxa"/>
            <w:vAlign w:val="center"/>
          </w:tcPr>
          <w:p w14:paraId="2BFA4A49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vAlign w:val="center"/>
          </w:tcPr>
          <w:p w14:paraId="3C009A14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7E23B6A5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B22DFC9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3176" w:type="dxa"/>
            <w:vAlign w:val="center"/>
          </w:tcPr>
          <w:p w14:paraId="43F007FF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Partner</w:t>
            </w:r>
          </w:p>
        </w:tc>
      </w:tr>
      <w:tr w:rsidR="008E41A9" w:rsidRPr="003A4583" w14:paraId="254427FF" w14:textId="77777777" w:rsidTr="00147BF5">
        <w:tc>
          <w:tcPr>
            <w:tcW w:w="510" w:type="dxa"/>
            <w:vAlign w:val="center"/>
          </w:tcPr>
          <w:p w14:paraId="57E5BAE5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vAlign w:val="center"/>
          </w:tcPr>
          <w:p w14:paraId="233FC7BF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60DEBB15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BBC0685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3176" w:type="dxa"/>
            <w:vAlign w:val="center"/>
          </w:tcPr>
          <w:p w14:paraId="5752F9C0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Partner</w:t>
            </w:r>
          </w:p>
        </w:tc>
      </w:tr>
      <w:tr w:rsidR="008E41A9" w:rsidRPr="003A4583" w14:paraId="2CA522FF" w14:textId="77777777" w:rsidTr="00147BF5">
        <w:tc>
          <w:tcPr>
            <w:tcW w:w="510" w:type="dxa"/>
            <w:vAlign w:val="center"/>
          </w:tcPr>
          <w:p w14:paraId="42BF3508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vAlign w:val="center"/>
          </w:tcPr>
          <w:p w14:paraId="3C62541D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2341BF11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C4BC38C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3176" w:type="dxa"/>
            <w:vAlign w:val="center"/>
          </w:tcPr>
          <w:p w14:paraId="71999990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Partner</w:t>
            </w:r>
          </w:p>
        </w:tc>
      </w:tr>
      <w:tr w:rsidR="008E41A9" w:rsidRPr="003A4583" w14:paraId="273608B3" w14:textId="77777777" w:rsidTr="00147BF5">
        <w:tc>
          <w:tcPr>
            <w:tcW w:w="510" w:type="dxa"/>
            <w:vAlign w:val="center"/>
          </w:tcPr>
          <w:p w14:paraId="563C69E0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...</w:t>
            </w:r>
          </w:p>
        </w:tc>
        <w:tc>
          <w:tcPr>
            <w:tcW w:w="2438" w:type="dxa"/>
            <w:vAlign w:val="center"/>
          </w:tcPr>
          <w:p w14:paraId="66B69D06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06B2E98B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8B61E5D" w14:textId="77777777" w:rsidR="008E41A9" w:rsidRPr="003A4583" w:rsidRDefault="008E41A9">
            <w:pPr>
              <w:rPr>
                <w:sz w:val="18"/>
                <w:szCs w:val="18"/>
              </w:rPr>
            </w:pPr>
          </w:p>
        </w:tc>
        <w:tc>
          <w:tcPr>
            <w:tcW w:w="3176" w:type="dxa"/>
            <w:vAlign w:val="center"/>
          </w:tcPr>
          <w:p w14:paraId="1DB7975A" w14:textId="77777777" w:rsidR="008E41A9" w:rsidRPr="003A4583" w:rsidRDefault="00000000">
            <w:pPr>
              <w:jc w:val="center"/>
              <w:rPr>
                <w:sz w:val="18"/>
                <w:szCs w:val="18"/>
              </w:rPr>
            </w:pPr>
            <w:r w:rsidRPr="003A4583">
              <w:rPr>
                <w:sz w:val="18"/>
                <w:szCs w:val="18"/>
              </w:rPr>
              <w:t>Partner</w:t>
            </w:r>
          </w:p>
        </w:tc>
      </w:tr>
    </w:tbl>
    <w:p w14:paraId="2B637CC5" w14:textId="195C26DD" w:rsidR="008E41A9" w:rsidRPr="003A4583" w:rsidRDefault="00000000" w:rsidP="00F1671A">
      <w:pPr>
        <w:spacing w:before="240" w:after="0"/>
        <w:jc w:val="both"/>
      </w:pPr>
      <w:r w:rsidRPr="003A4583">
        <w:t>I sottoscritti legali rappresentanti dei soggetti partecipanti al partenariato, ai sensi e per gli effetti del D.P.R. n. 445/2000, consapevoli delle responsabilità previste in caso di dichiarazioni mendaci,</w:t>
      </w:r>
    </w:p>
    <w:p w14:paraId="22B65E72" w14:textId="77777777" w:rsidR="008E41A9" w:rsidRPr="003A4583" w:rsidRDefault="00000000" w:rsidP="00BF066B">
      <w:pPr>
        <w:spacing w:before="240"/>
        <w:jc w:val="center"/>
      </w:pPr>
      <w:r w:rsidRPr="003A4583">
        <w:rPr>
          <w:b/>
        </w:rPr>
        <w:t>DICHIARANO</w:t>
      </w:r>
    </w:p>
    <w:p w14:paraId="49520B36" w14:textId="7ECF19DA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1.</w:t>
      </w:r>
      <w:r w:rsidRPr="003A4583">
        <w:tab/>
        <w:t>di voler partecipare congiuntamente alla realizzazione del progetto indicato nella presente dichiarazione, secondo quanto previsto dalla domanda di sostegno</w:t>
      </w:r>
      <w:r w:rsidR="00BF066B" w:rsidRPr="003A4583">
        <w:t xml:space="preserve"> </w:t>
      </w:r>
      <w:r w:rsidRPr="003A4583">
        <w:t>e dagli altri allegati presentati;</w:t>
      </w:r>
    </w:p>
    <w:p w14:paraId="6B85019D" w14:textId="77777777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2.</w:t>
      </w:r>
      <w:r w:rsidRPr="003A4583">
        <w:tab/>
        <w:t>di approvare il progetto presentato, il relativo riparto delle attività, dei ruoli, delle responsabilità operative e del piano finanziario tra i soggetti partecipanti, come risultante dalla documentazione allegata alla domanda di sostegno;</w:t>
      </w:r>
    </w:p>
    <w:p w14:paraId="689BCC8F" w14:textId="77777777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lastRenderedPageBreak/>
        <w:t>3.</w:t>
      </w:r>
      <w:r w:rsidRPr="003A4583">
        <w:tab/>
        <w:t>di individuare quale soggetto capofila il soggetto indicato nella presente dichiarazione, autorizzandolo alla presentazione della domanda di sostegno e allo svolgimento degli adempimenti connessi, in nome e per conto del partenariato;</w:t>
      </w:r>
    </w:p>
    <w:p w14:paraId="3C0372C6" w14:textId="65A3F7F0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4.</w:t>
      </w:r>
      <w:r w:rsidRPr="003A4583">
        <w:tab/>
        <w:t xml:space="preserve">di essere consapevoli che, in caso di </w:t>
      </w:r>
      <w:r w:rsidR="004A0E74">
        <w:t>concessione del</w:t>
      </w:r>
      <w:r w:rsidR="004A0E74" w:rsidRPr="003A4583">
        <w:t xml:space="preserve"> sostegno, il partenariato dovrà essere costituito o formalizzato entro 60 giorni dalla data di comunicazione del provvedimento </w:t>
      </w:r>
      <w:r w:rsidRPr="003A4583">
        <w:t>di concessione del sostegno, a pena di decadenza dal sostegno concesso;</w:t>
      </w:r>
    </w:p>
    <w:p w14:paraId="6B56F430" w14:textId="77777777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5.</w:t>
      </w:r>
      <w:r w:rsidRPr="003A4583">
        <w:tab/>
        <w:t>di essere consapevoli che l’atto di costituzione o formalizzazione del partenariato dovrà disciplinare almeno i soggetti componenti, il soggetto capofila e i relativi poteri di rappresentanza e coordinamento, l’oggetto e le finalità della cooperazione, il progetto SRG08, i ruoli, le attività e le responsabilità dei partner, la ripartizione del piano finanziario, le modalità di governance, la gestione dei rapporti finanziari interni e la durata del partenariato.</w:t>
      </w:r>
    </w:p>
    <w:p w14:paraId="01E2C29D" w14:textId="77777777" w:rsidR="008E41A9" w:rsidRPr="003A4583" w:rsidRDefault="00000000" w:rsidP="004A0E74">
      <w:pPr>
        <w:spacing w:before="240"/>
        <w:jc w:val="center"/>
      </w:pPr>
      <w:r w:rsidRPr="003A4583">
        <w:rPr>
          <w:b/>
        </w:rPr>
        <w:t>SI IMPEGNANO</w:t>
      </w:r>
    </w:p>
    <w:p w14:paraId="7350A72C" w14:textId="77777777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1.</w:t>
      </w:r>
      <w:r w:rsidRPr="003A4583">
        <w:tab/>
        <w:t>a costituire o formalizzare il partenariato nella forma indicata nella presente dichiarazione entro 60 giorni dalla data di comunicazione del provvedimento di concessione del sostegno;</w:t>
      </w:r>
    </w:p>
    <w:p w14:paraId="782A2E48" w14:textId="77777777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2.</w:t>
      </w:r>
      <w:r w:rsidRPr="003A4583">
        <w:tab/>
        <w:t>a conferire al soggetto capofila, nell’atto di costituzione o formalizzazione del partenariato, il mandato collettivo speciale con rappresentanza ovvero gli idonei poteri di rappresentanza e coordinamento necessari all’attuazione del progetto, in relazione alla forma giuridico-organizzativa prescelta;</w:t>
      </w:r>
    </w:p>
    <w:p w14:paraId="053E7546" w14:textId="5E6B8E7F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3.</w:t>
      </w:r>
      <w:r w:rsidRPr="003A4583">
        <w:tab/>
        <w:t>ad adottare e rispettare il regolamento interno del partenariato conforme all’Allegato E dell’Avviso, nonché a garantire che l’atto di costituzione o formalizzazione del partenariato non contengano disposizioni in contrasto con l’Avviso, con il provvedimento di concessione, con il progetto approvato, con le disposizioni dell’Organismo pagatore AGEA e con la normativa applicabile;</w:t>
      </w:r>
    </w:p>
    <w:p w14:paraId="4825AE4F" w14:textId="77777777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4.</w:t>
      </w:r>
      <w:r w:rsidRPr="003A4583">
        <w:tab/>
        <w:t>a collaborare, per quanto di rispettiva competenza, alla definizione dei legami associativi nel fascicolo aziendale elettronico del capofila e agli ulteriori adempimenti richiesti dalle procedure AGEA/SIAN;</w:t>
      </w:r>
    </w:p>
    <w:p w14:paraId="689CE929" w14:textId="77777777" w:rsidR="008E41A9" w:rsidRPr="003A4583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5.</w:t>
      </w:r>
      <w:r w:rsidRPr="003A4583">
        <w:tab/>
        <w:t>a mantenere una partecipazione effettiva, specifica e verificabile alla realizzazione del progetto, in coerenza con il ruolo, le attività, le responsabilità, gli output e il budget indicati nella documentazione progettuale;</w:t>
      </w:r>
    </w:p>
    <w:p w14:paraId="66A9A947" w14:textId="77777777" w:rsidR="008E41A9" w:rsidRDefault="00000000" w:rsidP="00BF066B">
      <w:pPr>
        <w:spacing w:after="60"/>
        <w:ind w:left="425" w:hanging="312"/>
        <w:jc w:val="both"/>
      </w:pPr>
      <w:r w:rsidRPr="002D0A8B">
        <w:rPr>
          <w:sz w:val="18"/>
          <w:szCs w:val="20"/>
        </w:rPr>
        <w:t>6.</w:t>
      </w:r>
      <w:r w:rsidRPr="003A4583">
        <w:tab/>
        <w:t>a collaborare con il capofila per la corretta attuazione tecnica, amministrativa e finanziaria del progetto, per la conservazione della documentazione, per il monitoraggio e per lo svolgimento dei controlli previsti dall’Avviso e dalla normativa applicabile.</w:t>
      </w:r>
    </w:p>
    <w:p w14:paraId="2F3DC343" w14:textId="77777777" w:rsidR="004A0E74" w:rsidRPr="003A4583" w:rsidRDefault="004A0E74" w:rsidP="004A0E74">
      <w:pPr>
        <w:spacing w:after="60" w:line="120" w:lineRule="auto"/>
        <w:ind w:left="425" w:hanging="312"/>
        <w:jc w:val="both"/>
      </w:pPr>
    </w:p>
    <w:tbl>
      <w:tblPr>
        <w:tblW w:w="1033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3114"/>
        <w:gridCol w:w="2264"/>
        <w:gridCol w:w="2547"/>
      </w:tblGrid>
      <w:tr w:rsidR="008E41A9" w:rsidRPr="003A4583" w14:paraId="5C1AAAA4" w14:textId="77777777" w:rsidTr="00147BF5">
        <w:trPr>
          <w:trHeight w:val="455"/>
        </w:trPr>
        <w:tc>
          <w:tcPr>
            <w:tcW w:w="2406" w:type="dxa"/>
            <w:shd w:val="clear" w:color="auto" w:fill="F2F2F2" w:themeFill="background1" w:themeFillShade="F2"/>
            <w:vAlign w:val="center"/>
          </w:tcPr>
          <w:p w14:paraId="11B1E07E" w14:textId="77777777" w:rsidR="008E41A9" w:rsidRPr="003A4583" w:rsidRDefault="00000000" w:rsidP="004A0E74">
            <w:pPr>
              <w:spacing w:after="0"/>
              <w:jc w:val="center"/>
            </w:pPr>
            <w:r w:rsidRPr="003A4583">
              <w:rPr>
                <w:b/>
                <w:sz w:val="17"/>
              </w:rPr>
              <w:t>Soggetto</w:t>
            </w:r>
          </w:p>
        </w:tc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6FFDF120" w14:textId="77777777" w:rsidR="008E41A9" w:rsidRPr="003A4583" w:rsidRDefault="00000000" w:rsidP="004A0E74">
            <w:pPr>
              <w:spacing w:after="0"/>
              <w:jc w:val="center"/>
            </w:pPr>
            <w:r w:rsidRPr="003A4583">
              <w:rPr>
                <w:b/>
                <w:sz w:val="17"/>
              </w:rPr>
              <w:t>Nome e cognome del legale rappresentante</w:t>
            </w: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7C185108" w14:textId="77777777" w:rsidR="008E41A9" w:rsidRPr="003A4583" w:rsidRDefault="00000000" w:rsidP="004A0E74">
            <w:pPr>
              <w:spacing w:after="0"/>
              <w:jc w:val="center"/>
            </w:pPr>
            <w:r w:rsidRPr="003A4583">
              <w:rPr>
                <w:b/>
                <w:sz w:val="17"/>
              </w:rPr>
              <w:t>Qualifica</w:t>
            </w:r>
          </w:p>
        </w:tc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4BE99C36" w14:textId="77777777" w:rsidR="008E41A9" w:rsidRPr="003A4583" w:rsidRDefault="00000000" w:rsidP="004A0E74">
            <w:pPr>
              <w:spacing w:after="0"/>
              <w:jc w:val="center"/>
            </w:pPr>
            <w:r w:rsidRPr="003A4583">
              <w:rPr>
                <w:b/>
                <w:sz w:val="17"/>
              </w:rPr>
              <w:t>Firma</w:t>
            </w:r>
          </w:p>
        </w:tc>
      </w:tr>
      <w:tr w:rsidR="008E41A9" w:rsidRPr="003A4583" w14:paraId="2E75A5EE" w14:textId="77777777" w:rsidTr="00147BF5">
        <w:trPr>
          <w:trHeight w:val="428"/>
        </w:trPr>
        <w:tc>
          <w:tcPr>
            <w:tcW w:w="2406" w:type="dxa"/>
            <w:vAlign w:val="center"/>
          </w:tcPr>
          <w:p w14:paraId="06114C6B" w14:textId="30350A12" w:rsidR="008E41A9" w:rsidRPr="003A4583" w:rsidRDefault="00000000" w:rsidP="004A0E74">
            <w:pPr>
              <w:spacing w:after="0"/>
            </w:pPr>
            <w:r w:rsidRPr="003A4583">
              <w:rPr>
                <w:sz w:val="17"/>
              </w:rPr>
              <w:t>Capofila:</w:t>
            </w:r>
            <w:r w:rsidR="004A7AEA" w:rsidRPr="003A4583">
              <w:rPr>
                <w:sz w:val="17"/>
              </w:rPr>
              <w:t xml:space="preserve"> </w:t>
            </w:r>
          </w:p>
        </w:tc>
        <w:tc>
          <w:tcPr>
            <w:tcW w:w="3114" w:type="dxa"/>
            <w:vAlign w:val="center"/>
          </w:tcPr>
          <w:p w14:paraId="60AD5B7E" w14:textId="4F1512C4" w:rsidR="008E41A9" w:rsidRPr="003A4583" w:rsidRDefault="008E41A9" w:rsidP="004A0E74">
            <w:pPr>
              <w:spacing w:after="0"/>
            </w:pPr>
          </w:p>
        </w:tc>
        <w:tc>
          <w:tcPr>
            <w:tcW w:w="2264" w:type="dxa"/>
            <w:vAlign w:val="center"/>
          </w:tcPr>
          <w:p w14:paraId="759BDA92" w14:textId="767DBDF2" w:rsidR="008E41A9" w:rsidRPr="003A4583" w:rsidRDefault="008E41A9" w:rsidP="004A0E74">
            <w:pPr>
              <w:spacing w:after="0"/>
            </w:pPr>
          </w:p>
        </w:tc>
        <w:tc>
          <w:tcPr>
            <w:tcW w:w="2547" w:type="dxa"/>
            <w:vAlign w:val="center"/>
          </w:tcPr>
          <w:p w14:paraId="771CFF28" w14:textId="50ECD776" w:rsidR="008E41A9" w:rsidRPr="003A4583" w:rsidRDefault="008E41A9" w:rsidP="004A0E74">
            <w:pPr>
              <w:spacing w:after="0"/>
              <w:jc w:val="center"/>
            </w:pPr>
          </w:p>
        </w:tc>
      </w:tr>
      <w:tr w:rsidR="008E41A9" w:rsidRPr="003A4583" w14:paraId="265D0DF7" w14:textId="77777777" w:rsidTr="00147BF5">
        <w:trPr>
          <w:trHeight w:val="421"/>
        </w:trPr>
        <w:tc>
          <w:tcPr>
            <w:tcW w:w="2406" w:type="dxa"/>
            <w:vAlign w:val="center"/>
          </w:tcPr>
          <w:p w14:paraId="726B73CC" w14:textId="3C7FE3BC" w:rsidR="008E41A9" w:rsidRPr="003A4583" w:rsidRDefault="00000000" w:rsidP="004A0E74">
            <w:pPr>
              <w:spacing w:after="0"/>
            </w:pPr>
            <w:r w:rsidRPr="003A4583">
              <w:rPr>
                <w:sz w:val="17"/>
              </w:rPr>
              <w:t xml:space="preserve">Partner: </w:t>
            </w:r>
          </w:p>
        </w:tc>
        <w:tc>
          <w:tcPr>
            <w:tcW w:w="3114" w:type="dxa"/>
            <w:vAlign w:val="center"/>
          </w:tcPr>
          <w:p w14:paraId="1F465F3C" w14:textId="2912AF19" w:rsidR="008E41A9" w:rsidRPr="003A4583" w:rsidRDefault="008E41A9" w:rsidP="004A0E74">
            <w:pPr>
              <w:spacing w:after="0"/>
            </w:pPr>
          </w:p>
        </w:tc>
        <w:tc>
          <w:tcPr>
            <w:tcW w:w="2264" w:type="dxa"/>
            <w:vAlign w:val="center"/>
          </w:tcPr>
          <w:p w14:paraId="69C039AA" w14:textId="4CD414C5" w:rsidR="008E41A9" w:rsidRPr="003A4583" w:rsidRDefault="008E41A9" w:rsidP="004A0E74">
            <w:pPr>
              <w:spacing w:after="0"/>
            </w:pPr>
          </w:p>
        </w:tc>
        <w:tc>
          <w:tcPr>
            <w:tcW w:w="2547" w:type="dxa"/>
            <w:vAlign w:val="center"/>
          </w:tcPr>
          <w:p w14:paraId="0E7129CB" w14:textId="7F2D965D" w:rsidR="008E41A9" w:rsidRPr="003A4583" w:rsidRDefault="008E41A9" w:rsidP="004A0E74">
            <w:pPr>
              <w:spacing w:after="0"/>
              <w:jc w:val="center"/>
            </w:pPr>
          </w:p>
        </w:tc>
      </w:tr>
      <w:tr w:rsidR="008E41A9" w:rsidRPr="003A4583" w14:paraId="4C3EB39C" w14:textId="77777777" w:rsidTr="00147BF5">
        <w:trPr>
          <w:trHeight w:val="438"/>
        </w:trPr>
        <w:tc>
          <w:tcPr>
            <w:tcW w:w="2406" w:type="dxa"/>
            <w:vAlign w:val="center"/>
          </w:tcPr>
          <w:p w14:paraId="5AED7F91" w14:textId="35742451" w:rsidR="008E41A9" w:rsidRPr="003A4583" w:rsidRDefault="00000000" w:rsidP="004A0E74">
            <w:pPr>
              <w:spacing w:after="0"/>
            </w:pPr>
            <w:r w:rsidRPr="003A4583">
              <w:rPr>
                <w:sz w:val="17"/>
              </w:rPr>
              <w:t xml:space="preserve">Partner: </w:t>
            </w:r>
          </w:p>
        </w:tc>
        <w:tc>
          <w:tcPr>
            <w:tcW w:w="3114" w:type="dxa"/>
            <w:vAlign w:val="center"/>
          </w:tcPr>
          <w:p w14:paraId="6443B869" w14:textId="61CB2290" w:rsidR="008E41A9" w:rsidRPr="003A4583" w:rsidRDefault="008E41A9" w:rsidP="004A0E74">
            <w:pPr>
              <w:spacing w:after="0"/>
            </w:pPr>
          </w:p>
        </w:tc>
        <w:tc>
          <w:tcPr>
            <w:tcW w:w="2264" w:type="dxa"/>
            <w:vAlign w:val="center"/>
          </w:tcPr>
          <w:p w14:paraId="15069313" w14:textId="4A94295A" w:rsidR="008E41A9" w:rsidRPr="003A4583" w:rsidRDefault="008E41A9" w:rsidP="004A0E74">
            <w:pPr>
              <w:spacing w:after="0"/>
            </w:pPr>
          </w:p>
        </w:tc>
        <w:tc>
          <w:tcPr>
            <w:tcW w:w="2547" w:type="dxa"/>
            <w:vAlign w:val="center"/>
          </w:tcPr>
          <w:p w14:paraId="38450E34" w14:textId="12EE74F5" w:rsidR="008E41A9" w:rsidRPr="003A4583" w:rsidRDefault="008E41A9" w:rsidP="004A0E74">
            <w:pPr>
              <w:spacing w:after="0"/>
              <w:jc w:val="center"/>
            </w:pPr>
          </w:p>
        </w:tc>
      </w:tr>
      <w:tr w:rsidR="008E41A9" w:rsidRPr="003A4583" w14:paraId="0CB75404" w14:textId="77777777" w:rsidTr="00147BF5">
        <w:trPr>
          <w:trHeight w:val="421"/>
        </w:trPr>
        <w:tc>
          <w:tcPr>
            <w:tcW w:w="2406" w:type="dxa"/>
            <w:vAlign w:val="center"/>
          </w:tcPr>
          <w:p w14:paraId="1C7D55E5" w14:textId="43A21802" w:rsidR="008E41A9" w:rsidRPr="003A4583" w:rsidRDefault="00000000" w:rsidP="004A0E74">
            <w:pPr>
              <w:spacing w:after="0"/>
            </w:pPr>
            <w:r w:rsidRPr="003A4583">
              <w:rPr>
                <w:sz w:val="17"/>
              </w:rPr>
              <w:t xml:space="preserve">Partner: </w:t>
            </w:r>
          </w:p>
        </w:tc>
        <w:tc>
          <w:tcPr>
            <w:tcW w:w="3114" w:type="dxa"/>
            <w:vAlign w:val="center"/>
          </w:tcPr>
          <w:p w14:paraId="0F54ED17" w14:textId="48F9E287" w:rsidR="008E41A9" w:rsidRPr="003A4583" w:rsidRDefault="008E41A9" w:rsidP="004A0E74">
            <w:pPr>
              <w:spacing w:after="0"/>
            </w:pPr>
          </w:p>
        </w:tc>
        <w:tc>
          <w:tcPr>
            <w:tcW w:w="2264" w:type="dxa"/>
            <w:vAlign w:val="center"/>
          </w:tcPr>
          <w:p w14:paraId="481835FD" w14:textId="31032C66" w:rsidR="008E41A9" w:rsidRPr="003A4583" w:rsidRDefault="008E41A9" w:rsidP="004A0E74">
            <w:pPr>
              <w:spacing w:after="0"/>
            </w:pPr>
          </w:p>
        </w:tc>
        <w:tc>
          <w:tcPr>
            <w:tcW w:w="2547" w:type="dxa"/>
            <w:vAlign w:val="center"/>
          </w:tcPr>
          <w:p w14:paraId="63DC124F" w14:textId="6109A88E" w:rsidR="008E41A9" w:rsidRPr="003A4583" w:rsidRDefault="008E41A9" w:rsidP="004A0E74">
            <w:pPr>
              <w:spacing w:after="0"/>
              <w:jc w:val="center"/>
            </w:pPr>
          </w:p>
        </w:tc>
      </w:tr>
    </w:tbl>
    <w:p w14:paraId="7082EDD2" w14:textId="77777777" w:rsidR="00D27FC7" w:rsidRPr="003A4583" w:rsidRDefault="00D27FC7" w:rsidP="00D27FC7">
      <w:pPr>
        <w:spacing w:after="80" w:line="252" w:lineRule="auto"/>
      </w:pPr>
    </w:p>
    <w:p w14:paraId="6607AA17" w14:textId="77777777" w:rsidR="00D27FC7" w:rsidRPr="003A4583" w:rsidRDefault="00D27FC7" w:rsidP="00D27FC7">
      <w:pPr>
        <w:spacing w:after="80" w:line="252" w:lineRule="auto"/>
      </w:pPr>
    </w:p>
    <w:p w14:paraId="141BCE55" w14:textId="34AF2E29" w:rsidR="008E41A9" w:rsidRPr="00BF066B" w:rsidRDefault="00D27FC7" w:rsidP="00147BF5">
      <w:pPr>
        <w:spacing w:after="80" w:line="252" w:lineRule="auto"/>
      </w:pPr>
      <w:r w:rsidRPr="003A4583">
        <w:t>Luogo e data: _______________________________</w:t>
      </w:r>
    </w:p>
    <w:sectPr w:rsidR="008E41A9" w:rsidRPr="00BF066B" w:rsidSect="00034616">
      <w:headerReference w:type="default" r:id="rId8"/>
      <w:footerReference w:type="default" r:id="rId9"/>
      <w:pgSz w:w="12240" w:h="15840"/>
      <w:pgMar w:top="1134" w:right="964" w:bottom="102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4125F" w14:textId="77777777" w:rsidR="003A1847" w:rsidRPr="003A4583" w:rsidRDefault="003A1847" w:rsidP="00BF066B">
      <w:pPr>
        <w:spacing w:after="0" w:line="240" w:lineRule="auto"/>
      </w:pPr>
      <w:r w:rsidRPr="003A4583">
        <w:separator/>
      </w:r>
    </w:p>
  </w:endnote>
  <w:endnote w:type="continuationSeparator" w:id="0">
    <w:p w14:paraId="0D55D3EE" w14:textId="77777777" w:rsidR="003A1847" w:rsidRPr="003A4583" w:rsidRDefault="003A1847" w:rsidP="00BF066B">
      <w:pPr>
        <w:spacing w:after="0" w:line="240" w:lineRule="auto"/>
      </w:pPr>
      <w:r w:rsidRPr="003A458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C8C5" w14:textId="32077141" w:rsidR="00D27FC7" w:rsidRPr="00376133" w:rsidRDefault="00D27FC7" w:rsidP="00D27FC7">
    <w:pPr>
      <w:spacing w:before="240"/>
      <w:jc w:val="center"/>
      <w:rPr>
        <w:bCs/>
        <w:sz w:val="12"/>
        <w:szCs w:val="14"/>
      </w:rPr>
    </w:pPr>
    <w:r w:rsidRPr="00376133">
      <w:rPr>
        <w:bCs/>
        <w:sz w:val="18"/>
        <w:szCs w:val="14"/>
      </w:rPr>
      <w:t>Allegato D - Dichiarazione di partenariato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9CB71" w14:textId="77777777" w:rsidR="003A1847" w:rsidRPr="003A4583" w:rsidRDefault="003A1847" w:rsidP="00BF066B">
      <w:pPr>
        <w:spacing w:after="0" w:line="240" w:lineRule="auto"/>
      </w:pPr>
      <w:r w:rsidRPr="003A4583">
        <w:separator/>
      </w:r>
    </w:p>
  </w:footnote>
  <w:footnote w:type="continuationSeparator" w:id="0">
    <w:p w14:paraId="5B1B10C1" w14:textId="77777777" w:rsidR="003A1847" w:rsidRPr="003A4583" w:rsidRDefault="003A1847" w:rsidP="00BF066B">
      <w:pPr>
        <w:spacing w:after="0" w:line="240" w:lineRule="auto"/>
      </w:pPr>
      <w:r w:rsidRPr="003A458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76AD7" w14:textId="202D9EEF" w:rsidR="00D27FC7" w:rsidRPr="003A4583" w:rsidRDefault="00DC7BD0" w:rsidP="00D27FC7">
    <w:pPr>
      <w:pStyle w:val="Intestazione"/>
      <w:spacing w:after="240"/>
      <w:jc w:val="center"/>
      <w:rPr>
        <w:b/>
        <w:bCs/>
      </w:rPr>
    </w:pPr>
    <w:r w:rsidRPr="007C3838">
      <w:rPr>
        <w:noProof/>
      </w:rPr>
      <w:drawing>
        <wp:inline distT="0" distB="0" distL="0" distR="0" wp14:anchorId="11370906" wp14:editId="0761E8A0">
          <wp:extent cx="4114800" cy="859280"/>
          <wp:effectExtent l="0" t="0" r="0" b="0"/>
          <wp:docPr id="501953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83839" cy="873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7C4BA2" w14:textId="4BF7B354" w:rsidR="00BF066B" w:rsidRPr="003A4583" w:rsidRDefault="00BF066B" w:rsidP="00D27FC7">
    <w:pPr>
      <w:pStyle w:val="Intestazione"/>
      <w:spacing w:before="240" w:after="240"/>
      <w:jc w:val="right"/>
      <w:rPr>
        <w:b/>
        <w:bCs/>
      </w:rPr>
    </w:pPr>
    <w:r w:rsidRPr="003A4583">
      <w:rPr>
        <w:b/>
        <w:bCs/>
      </w:rPr>
      <w:t>Allegato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7907467">
    <w:abstractNumId w:val="8"/>
  </w:num>
  <w:num w:numId="2" w16cid:durableId="1564483221">
    <w:abstractNumId w:val="6"/>
  </w:num>
  <w:num w:numId="3" w16cid:durableId="357045489">
    <w:abstractNumId w:val="5"/>
  </w:num>
  <w:num w:numId="4" w16cid:durableId="675428434">
    <w:abstractNumId w:val="4"/>
  </w:num>
  <w:num w:numId="5" w16cid:durableId="1037123199">
    <w:abstractNumId w:val="7"/>
  </w:num>
  <w:num w:numId="6" w16cid:durableId="1642419127">
    <w:abstractNumId w:val="3"/>
  </w:num>
  <w:num w:numId="7" w16cid:durableId="519783751">
    <w:abstractNumId w:val="2"/>
  </w:num>
  <w:num w:numId="8" w16cid:durableId="408767093">
    <w:abstractNumId w:val="1"/>
  </w:num>
  <w:num w:numId="9" w16cid:durableId="2082554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D15"/>
    <w:rsid w:val="0006063C"/>
    <w:rsid w:val="00082098"/>
    <w:rsid w:val="00104E96"/>
    <w:rsid w:val="00147BF5"/>
    <w:rsid w:val="0015074B"/>
    <w:rsid w:val="0029639D"/>
    <w:rsid w:val="002D0A8B"/>
    <w:rsid w:val="00326F90"/>
    <w:rsid w:val="00376133"/>
    <w:rsid w:val="003A1847"/>
    <w:rsid w:val="003A4583"/>
    <w:rsid w:val="004A0E74"/>
    <w:rsid w:val="004A7AEA"/>
    <w:rsid w:val="004E7FEB"/>
    <w:rsid w:val="005463BF"/>
    <w:rsid w:val="006E16A1"/>
    <w:rsid w:val="00813152"/>
    <w:rsid w:val="00876B54"/>
    <w:rsid w:val="008E41A9"/>
    <w:rsid w:val="00A50907"/>
    <w:rsid w:val="00AA1D8D"/>
    <w:rsid w:val="00B47730"/>
    <w:rsid w:val="00BF066B"/>
    <w:rsid w:val="00CB0664"/>
    <w:rsid w:val="00CC0412"/>
    <w:rsid w:val="00CC4D6A"/>
    <w:rsid w:val="00D27FC7"/>
    <w:rsid w:val="00DB3A85"/>
    <w:rsid w:val="00DC7BD0"/>
    <w:rsid w:val="00E2203D"/>
    <w:rsid w:val="00F1671A"/>
    <w:rsid w:val="00F33EA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A1EE9B"/>
  <w14:defaultImageDpi w14:val="300"/>
  <w15:docId w15:val="{B444BD4A-A6BE-449E-92B1-A0D2269F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eastAsia="Arial" w:hAnsi="Arial"/>
      <w:sz w:val="20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Andrea Cristaldini</cp:lastModifiedBy>
  <cp:revision>2</cp:revision>
  <cp:lastPrinted>2026-06-18T10:02:00Z</cp:lastPrinted>
  <dcterms:created xsi:type="dcterms:W3CDTF">2026-07-10T07:49:00Z</dcterms:created>
  <dcterms:modified xsi:type="dcterms:W3CDTF">2026-07-10T07:49:00Z</dcterms:modified>
  <cp:category/>
</cp:coreProperties>
</file>